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945" w:rsidRDefault="00557945">
      <w:pPr>
        <w:jc w:val="center"/>
        <w:rPr>
          <w:b/>
          <w:color w:val="668034"/>
          <w:sz w:val="22"/>
        </w:rPr>
      </w:pPr>
      <w:r>
        <w:rPr>
          <w:b/>
          <w:noProof/>
          <w:color w:val="668034"/>
          <w:sz w:val="22"/>
        </w:rPr>
        <w:drawing>
          <wp:inline distT="0" distB="0" distL="0" distR="0">
            <wp:extent cx="1432560" cy="13974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2727" cy="1417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7945" w:rsidRDefault="00557945">
      <w:pPr>
        <w:jc w:val="center"/>
        <w:rPr>
          <w:rFonts w:ascii="Times New Roman" w:hAnsi="Times New Roman"/>
          <w:b/>
          <w:color w:val="372B1E"/>
          <w:sz w:val="40"/>
        </w:rPr>
      </w:pPr>
    </w:p>
    <w:p w:rsidR="00FD0863" w:rsidRDefault="00353045">
      <w:pPr>
        <w:jc w:val="center"/>
        <w:rPr>
          <w:rFonts w:ascii="Times New Roman" w:hAnsi="Times New Roman"/>
          <w:b/>
          <w:color w:val="372B1E"/>
          <w:sz w:val="40"/>
        </w:rPr>
      </w:pPr>
      <w:r>
        <w:rPr>
          <w:rFonts w:ascii="Times New Roman" w:hAnsi="Times New Roman"/>
          <w:b/>
          <w:color w:val="372B1E"/>
          <w:sz w:val="40"/>
        </w:rPr>
        <w:t>REGENERATIVE AGRICULTURE COURSE</w:t>
      </w:r>
    </w:p>
    <w:p w:rsidR="00724DE5" w:rsidRDefault="00724DE5">
      <w:pPr>
        <w:jc w:val="center"/>
      </w:pPr>
    </w:p>
    <w:p w:rsidR="00FD0863" w:rsidRDefault="00353045">
      <w:pPr>
        <w:jc w:val="center"/>
      </w:pPr>
      <w:r>
        <w:rPr>
          <w:b/>
          <w:color w:val="668034"/>
          <w:sz w:val="28"/>
        </w:rPr>
        <w:t>APPLICATION FORM</w:t>
      </w:r>
    </w:p>
    <w:p w:rsidR="00FD0863" w:rsidRDefault="00353045">
      <w:pPr>
        <w:jc w:val="center"/>
      </w:pPr>
      <w:r>
        <w:rPr>
          <w:i/>
        </w:rPr>
        <w:t>Course period: 15 March – 15 June 2027</w:t>
      </w:r>
    </w:p>
    <w:p w:rsidR="00FD0863" w:rsidRDefault="00353045">
      <w:r>
        <w:rPr>
          <w:sz w:val="20"/>
        </w:rPr>
        <w:t xml:space="preserve">Please complete this form and submit </w:t>
      </w:r>
      <w:r w:rsidR="006E0EC6">
        <w:rPr>
          <w:sz w:val="20"/>
        </w:rPr>
        <w:t>it via email: irpo@polj.edu.rs</w:t>
      </w:r>
    </w:p>
    <w:tbl>
      <w:tblPr>
        <w:tblW w:w="4850" w:type="pct"/>
        <w:jc w:val="center"/>
        <w:tblLook w:val="04A0"/>
      </w:tblPr>
      <w:tblGrid>
        <w:gridCol w:w="2885"/>
        <w:gridCol w:w="6404"/>
      </w:tblGrid>
      <w:tr w:rsidR="00FD0863" w:rsidTr="00557945">
        <w:trPr>
          <w:trHeight w:val="650"/>
          <w:jc w:val="center"/>
        </w:trPr>
        <w:tc>
          <w:tcPr>
            <w:tcW w:w="1553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shd w:val="clear" w:color="auto" w:fill="E7EEDB"/>
            <w:vAlign w:val="center"/>
          </w:tcPr>
          <w:p w:rsidR="00FD0863" w:rsidRDefault="00353045">
            <w:pPr>
              <w:spacing w:after="0"/>
            </w:pPr>
            <w:r>
              <w:rPr>
                <w:b/>
              </w:rPr>
              <w:t>Full name and surname</w:t>
            </w:r>
          </w:p>
        </w:tc>
        <w:tc>
          <w:tcPr>
            <w:tcW w:w="3447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vAlign w:val="center"/>
          </w:tcPr>
          <w:p w:rsidR="00FD0863" w:rsidRDefault="00353045">
            <w:pPr>
              <w:spacing w:after="0"/>
            </w:pPr>
            <w:r>
              <w:t xml:space="preserve"> </w:t>
            </w:r>
          </w:p>
        </w:tc>
      </w:tr>
      <w:tr w:rsidR="00FD0863" w:rsidTr="00557945">
        <w:trPr>
          <w:trHeight w:val="650"/>
          <w:jc w:val="center"/>
        </w:trPr>
        <w:tc>
          <w:tcPr>
            <w:tcW w:w="1553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shd w:val="clear" w:color="auto" w:fill="E7EEDB"/>
            <w:vAlign w:val="center"/>
          </w:tcPr>
          <w:p w:rsidR="00FD0863" w:rsidRDefault="00353045">
            <w:pPr>
              <w:spacing w:after="0"/>
            </w:pPr>
            <w:r>
              <w:rPr>
                <w:b/>
              </w:rPr>
              <w:t>Country</w:t>
            </w:r>
          </w:p>
        </w:tc>
        <w:tc>
          <w:tcPr>
            <w:tcW w:w="3447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vAlign w:val="center"/>
          </w:tcPr>
          <w:p w:rsidR="00FD0863" w:rsidRDefault="00353045">
            <w:pPr>
              <w:spacing w:after="0"/>
            </w:pPr>
            <w:r>
              <w:t xml:space="preserve"> </w:t>
            </w:r>
          </w:p>
        </w:tc>
      </w:tr>
      <w:tr w:rsidR="00FD0863" w:rsidTr="00557945">
        <w:trPr>
          <w:trHeight w:val="650"/>
          <w:jc w:val="center"/>
        </w:trPr>
        <w:tc>
          <w:tcPr>
            <w:tcW w:w="1553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shd w:val="clear" w:color="auto" w:fill="E7EEDB"/>
            <w:vAlign w:val="center"/>
          </w:tcPr>
          <w:p w:rsidR="00FD0863" w:rsidRDefault="00353045">
            <w:pPr>
              <w:spacing w:after="0"/>
            </w:pPr>
            <w:r>
              <w:rPr>
                <w:b/>
              </w:rPr>
              <w:t>City</w:t>
            </w:r>
          </w:p>
        </w:tc>
        <w:tc>
          <w:tcPr>
            <w:tcW w:w="3447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vAlign w:val="center"/>
          </w:tcPr>
          <w:p w:rsidR="00FD0863" w:rsidRDefault="00353045">
            <w:pPr>
              <w:spacing w:after="0"/>
            </w:pPr>
            <w:r>
              <w:t xml:space="preserve"> </w:t>
            </w:r>
          </w:p>
        </w:tc>
      </w:tr>
      <w:tr w:rsidR="00FD0863" w:rsidTr="00557945">
        <w:trPr>
          <w:trHeight w:val="650"/>
          <w:jc w:val="center"/>
        </w:trPr>
        <w:tc>
          <w:tcPr>
            <w:tcW w:w="1553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shd w:val="clear" w:color="auto" w:fill="E7EEDB"/>
            <w:vAlign w:val="center"/>
          </w:tcPr>
          <w:p w:rsidR="00FD0863" w:rsidRDefault="00353045">
            <w:pPr>
              <w:spacing w:after="0"/>
            </w:pPr>
            <w:r>
              <w:rPr>
                <w:b/>
              </w:rPr>
              <w:t>University / Institution</w:t>
            </w:r>
          </w:p>
        </w:tc>
        <w:tc>
          <w:tcPr>
            <w:tcW w:w="3447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vAlign w:val="center"/>
          </w:tcPr>
          <w:p w:rsidR="00FD0863" w:rsidRDefault="00353045">
            <w:pPr>
              <w:spacing w:after="0"/>
            </w:pPr>
            <w:r>
              <w:t xml:space="preserve"> </w:t>
            </w:r>
          </w:p>
        </w:tc>
      </w:tr>
      <w:tr w:rsidR="00FD0863" w:rsidTr="00557945">
        <w:trPr>
          <w:trHeight w:val="650"/>
          <w:jc w:val="center"/>
        </w:trPr>
        <w:tc>
          <w:tcPr>
            <w:tcW w:w="1553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shd w:val="clear" w:color="auto" w:fill="E7EEDB"/>
            <w:vAlign w:val="center"/>
          </w:tcPr>
          <w:p w:rsidR="00FD0863" w:rsidRDefault="00353045">
            <w:pPr>
              <w:spacing w:after="0"/>
            </w:pPr>
            <w:r>
              <w:rPr>
                <w:b/>
              </w:rPr>
              <w:t>Passport number</w:t>
            </w:r>
          </w:p>
        </w:tc>
        <w:tc>
          <w:tcPr>
            <w:tcW w:w="3447" w:type="pct"/>
            <w:tcBorders>
              <w:top w:val="single" w:sz="8" w:space="0" w:color="9BB56B"/>
              <w:left w:val="single" w:sz="8" w:space="0" w:color="9BB56B"/>
              <w:bottom w:val="single" w:sz="8" w:space="0" w:color="9BB56B"/>
              <w:right w:val="single" w:sz="8" w:space="0" w:color="9BB56B"/>
            </w:tcBorders>
            <w:vAlign w:val="center"/>
          </w:tcPr>
          <w:p w:rsidR="00FD0863" w:rsidRDefault="00353045">
            <w:pPr>
              <w:spacing w:after="0"/>
            </w:pPr>
            <w:r>
              <w:t xml:space="preserve"> </w:t>
            </w:r>
          </w:p>
        </w:tc>
      </w:tr>
    </w:tbl>
    <w:p w:rsidR="00FD0863" w:rsidRDefault="00353045">
      <w:pPr>
        <w:spacing w:before="300" w:after="80"/>
      </w:pPr>
      <w:r>
        <w:rPr>
          <w:b/>
          <w:color w:val="668034"/>
          <w:sz w:val="24"/>
        </w:rPr>
        <w:t>Declaration</w:t>
      </w:r>
    </w:p>
    <w:p w:rsidR="00FD0863" w:rsidRDefault="00353045" w:rsidP="00557945">
      <w:pPr>
        <w:spacing w:after="240"/>
        <w:jc w:val="both"/>
      </w:pPr>
      <w:r>
        <w:t>I confirm that the information provided in this application form is accurate and complete. I agree that the Faculty of Agriculture, University of Novi Sad, may use the information solely for the purpose of administering my application and participation in the Regenerative Agriculture Course.</w:t>
      </w:r>
    </w:p>
    <w:p w:rsidR="00353045" w:rsidRDefault="00353045" w:rsidP="00557945">
      <w:pPr>
        <w:spacing w:after="240"/>
        <w:jc w:val="both"/>
      </w:pPr>
    </w:p>
    <w:tbl>
      <w:tblPr>
        <w:tblW w:w="4850" w:type="pct"/>
        <w:jc w:val="center"/>
        <w:tblLook w:val="04A0"/>
      </w:tblPr>
      <w:tblGrid>
        <w:gridCol w:w="4644"/>
        <w:gridCol w:w="4645"/>
      </w:tblGrid>
      <w:tr w:rsidR="00FD0863" w:rsidTr="00557945">
        <w:trPr>
          <w:jc w:val="center"/>
        </w:trPr>
        <w:tc>
          <w:tcPr>
            <w:tcW w:w="2500" w:type="pct"/>
            <w:vAlign w:val="bottom"/>
          </w:tcPr>
          <w:p w:rsidR="00FD0863" w:rsidRDefault="00557945" w:rsidP="00557945">
            <w:pPr>
              <w:spacing w:after="0"/>
              <w:jc w:val="center"/>
            </w:pPr>
            <w:r>
              <w:t>__________________________</w:t>
            </w:r>
          </w:p>
        </w:tc>
        <w:tc>
          <w:tcPr>
            <w:tcW w:w="2500" w:type="pct"/>
            <w:vAlign w:val="bottom"/>
          </w:tcPr>
          <w:p w:rsidR="00FD0863" w:rsidRDefault="00557945" w:rsidP="00557945">
            <w:pPr>
              <w:spacing w:after="0"/>
              <w:jc w:val="center"/>
            </w:pPr>
            <w:r>
              <w:t>__________________________</w:t>
            </w:r>
          </w:p>
        </w:tc>
      </w:tr>
      <w:tr w:rsidR="00FD0863" w:rsidTr="00557945">
        <w:trPr>
          <w:jc w:val="center"/>
        </w:trPr>
        <w:tc>
          <w:tcPr>
            <w:tcW w:w="2500" w:type="pct"/>
          </w:tcPr>
          <w:p w:rsidR="00FD0863" w:rsidRDefault="00353045">
            <w:pPr>
              <w:jc w:val="center"/>
            </w:pPr>
            <w:r>
              <w:rPr>
                <w:i/>
                <w:sz w:val="19"/>
              </w:rPr>
              <w:t>Date</w:t>
            </w:r>
          </w:p>
        </w:tc>
        <w:tc>
          <w:tcPr>
            <w:tcW w:w="2500" w:type="pct"/>
          </w:tcPr>
          <w:p w:rsidR="00FD0863" w:rsidRDefault="00353045">
            <w:pPr>
              <w:jc w:val="center"/>
            </w:pPr>
            <w:r>
              <w:rPr>
                <w:i/>
                <w:sz w:val="19"/>
              </w:rPr>
              <w:t>Signature of applicant</w:t>
            </w:r>
          </w:p>
        </w:tc>
      </w:tr>
    </w:tbl>
    <w:p w:rsidR="00FD0863" w:rsidRDefault="00FD0863" w:rsidP="00353045">
      <w:pPr>
        <w:spacing w:before="360"/>
      </w:pPr>
    </w:p>
    <w:sectPr w:rsidR="00FD0863" w:rsidSect="005579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6063C"/>
    <w:rsid w:val="0015074B"/>
    <w:rsid w:val="0029639D"/>
    <w:rsid w:val="00326F90"/>
    <w:rsid w:val="00353045"/>
    <w:rsid w:val="00557945"/>
    <w:rsid w:val="006E0EC6"/>
    <w:rsid w:val="00724DE5"/>
    <w:rsid w:val="009807F4"/>
    <w:rsid w:val="00A00A93"/>
    <w:rsid w:val="00AA1D8D"/>
    <w:rsid w:val="00B47730"/>
    <w:rsid w:val="00CB0664"/>
    <w:rsid w:val="00E275D8"/>
    <w:rsid w:val="00FC693F"/>
    <w:rsid w:val="00FD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eastAsia="Arial" w:hAnsi="Arial"/>
      <w:sz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9807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07F4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11FAE6-323A-4BE4-BE3B-064EE72D5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nauka</cp:lastModifiedBy>
  <cp:revision>3</cp:revision>
  <dcterms:created xsi:type="dcterms:W3CDTF">2026-09-10T11:44:00Z</dcterms:created>
  <dcterms:modified xsi:type="dcterms:W3CDTF">2026-09-10T11:48:00Z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1613e707-3a5f-4eae-ab77-ccd769b21882</vt:lpwstr>
  </property>
</Properties>
</file>